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0"/>
        </w:rPr>
        <w:t>GUÍAS PARA FACILITADORES</w:t>
      </w:r>
    </w:p>
    <w:p/>
    <w:p>
      <w:pPr>
        <w:jc w:val="center"/>
      </w:pPr>
      <w:r>
        <w:rPr>
          <w:b/>
          <w:sz w:val="28"/>
        </w:rPr>
        <w:t>Serie de Junio</w:t>
      </w:r>
    </w:p>
    <w:p/>
    <w:p>
      <w:pPr>
        <w:jc w:val="center"/>
      </w:pPr>
      <w:r>
        <w:rPr>
          <w:i/>
          <w:sz w:val="28"/>
        </w:rPr>
        <w:t>"Una Mente en Paz"</w:t>
      </w:r>
    </w:p>
    <w:p/>
    <w:p>
      <w:pPr>
        <w:jc w:val="center"/>
      </w:pPr>
      <w:r>
        <w:t>Temporada 2: TRANSFORMACIÓN</w:t>
        <w:br/>
        <w:t>Cuatro semanas aprendiendo a</w:t>
        <w:br/>
        <w:t>desenredar, enfocar, capturar y calmar</w:t>
        <w:br/>
        <w:t>nuestros pensamientos no deseados</w:t>
      </w:r>
    </w:p>
    <w:p/>
    <w:p>
      <w:pPr>
        <w:jc w:val="center"/>
      </w:pPr>
      <w:r>
        <w:rPr>
          <w:i/>
        </w:rPr>
        <w:t>Basado en conceptos del libro</w:t>
        <w:br/>
        <w:t>"A Still and Quiet Mind" de Esther Smith</w:t>
      </w:r>
    </w:p>
    <w:p/>
    <w:p/>
    <w:p>
      <w:pPr>
        <w:jc w:val="center"/>
      </w:pPr>
      <w:r>
        <w:rPr>
          <w:b/>
        </w:rPr>
        <w:t>Fresh Hope Español</w:t>
      </w:r>
    </w:p>
    <w:p>
      <w:pPr>
        <w:jc w:val="center"/>
      </w:pPr>
      <w:r>
        <w:t>Grupos de Apoyo para la Salud Mental</w:t>
      </w:r>
    </w:p>
    <w:p>
      <w:r>
        <w:br w:type="page"/>
      </w:r>
    </w:p>
    <w:p>
      <w:pPr>
        <w:pStyle w:val="Heading1"/>
      </w:pPr>
      <w:r>
        <w:t>Instrucciones para el Facilitador</w:t>
      </w:r>
    </w:p>
    <w:p>
      <w:r>
        <w:t>Bienvenido/a a la Temporada 2: TRANSFORMACIÓN. Esta serie se construye sobre la Temporada 1: Fundamentos, donde los participantes aprendieron a reconocer, observar, orar y descansar sus pensamientos. Ahora pasamos a la transformación activa—dando a los participantes herramientas poderosas, bíblicas y prácticas para trabajar con sus patrones de pensamiento.</w:t>
      </w:r>
    </w:p>
    <w:p>
      <w:pPr>
        <w:pStyle w:val="Heading2"/>
      </w:pPr>
      <w:r>
        <w:t>Visión General de la Temporada 2</w:t>
      </w:r>
    </w:p>
    <w:p>
      <w:r>
        <w:t>En junio, exploramos cuatro estrategias de transformación que ayudan a los participantes a remodelar activamente sus patrones mentales. Estas herramientas son profundamente bíblicas y respaldadas por investigación en neurociencia cognitiva.</w:t>
      </w:r>
    </w:p>
    <w:p>
      <w:pPr>
        <w:pStyle w:val="Heading2"/>
      </w:pPr>
      <w:r>
        <w:t>Los Cuatro Estudios</w:t>
      </w:r>
    </w:p>
    <w:p>
      <w:pPr>
        <w:pStyle w:val="ListBullet"/>
      </w:pPr>
      <w:r>
        <w:t>Estudio 5: Desenreda tus pensamientos - Separando verdad de mentira, identificando distorsiones cognitivas</w:t>
      </w:r>
    </w:p>
    <w:p>
      <w:pPr>
        <w:pStyle w:val="ListBullet"/>
      </w:pPr>
      <w:r>
        <w:t>Estudio 6: Enfoca tus pensamientos - El poder de la meditación bíblica, fijando la mente en lo alto</w:t>
      </w:r>
    </w:p>
    <w:p>
      <w:pPr>
        <w:pStyle w:val="ListBullet"/>
      </w:pPr>
      <w:r>
        <w:t>Estudio 7: Captura tus pensamientos - 2 Corintios 10:5 en acción, llevando cautivo cada pensamiento</w:t>
      </w:r>
    </w:p>
    <w:p>
      <w:pPr>
        <w:pStyle w:val="ListBullet"/>
      </w:pPr>
      <w:r>
        <w:t>Estudio 8: Calma tus pensamientos - Conexión mente-cuerpo, regulando el sistema nervioso</w:t>
      </w:r>
    </w:p>
    <w:p>
      <w:pPr>
        <w:pStyle w:val="Heading2"/>
      </w:pPr>
      <w:r>
        <w:t>Objetivos de la Temporada 2</w:t>
      </w:r>
    </w:p>
    <w:p>
      <w:r>
        <w:t>Al finalizar estas 4 semanas, los participantes podrán:</w:t>
      </w:r>
    </w:p>
    <w:p>
      <w:pPr>
        <w:pStyle w:val="ListBullet"/>
      </w:pPr>
      <w:r>
        <w:t>Identificar distorsiones cognitivas comunes en su pensamiento</w:t>
      </w:r>
    </w:p>
    <w:p>
      <w:pPr>
        <w:pStyle w:val="ListBullet"/>
      </w:pPr>
      <w:r>
        <w:t>Practicar la meditación bíblica como herramienta de transformación mental</w:t>
      </w:r>
    </w:p>
    <w:p>
      <w:pPr>
        <w:pStyle w:val="ListBullet"/>
      </w:pPr>
      <w:r>
        <w:t>Usar la técnica Detener-Cuestionar-Reemplazar para manejar pensamientos</w:t>
      </w:r>
    </w:p>
    <w:p>
      <w:pPr>
        <w:pStyle w:val="ListBullet"/>
      </w:pPr>
      <w:r>
        <w:t>Entender y regular su sistema nervioso para lograr calma mental</w:t>
      </w:r>
    </w:p>
    <w:p>
      <w:pPr>
        <w:pStyle w:val="Heading2"/>
      </w:pPr>
      <w:r>
        <w:t>Temas Clave en la Temporada 2</w:t>
      </w:r>
    </w:p>
    <w:p>
      <w:pPr>
        <w:pStyle w:val="ListBullet"/>
      </w:pPr>
      <w:r>
        <w:t>Participación activa: A diferencia del enfoque de observación de la Temporada 1, la Temporada 2 es sobre tomar acción</w:t>
      </w:r>
    </w:p>
    <w:p>
      <w:pPr>
        <w:pStyle w:val="ListBullet"/>
      </w:pPr>
      <w:r>
        <w:t>Guerra espiritual: Reconociendo que la batalla por nuestras mentes es real pero ya está ganada en Cristo</w:t>
      </w:r>
    </w:p>
    <w:p>
      <w:pPr>
        <w:pStyle w:val="ListBullet"/>
      </w:pPr>
      <w:r>
        <w:t>Integración: Mente, cuerpo y espíritu trabajan juntos—Dios nos diseñó como seres completos</w:t>
      </w:r>
    </w:p>
    <w:p>
      <w:pPr>
        <w:pStyle w:val="ListBullet"/>
      </w:pPr>
      <w:r>
        <w:t>Enfoque en la verdad: Llenar nuestra mente con verdad es más poderoso que solo remover mentiras</w:t>
      </w:r>
    </w:p>
    <w:p>
      <w:r>
        <w:br w:type="page"/>
      </w:r>
    </w:p>
    <w:p>
      <w:pPr>
        <w:pStyle w:val="Heading1"/>
      </w:pPr>
      <w:r>
        <w:t>SEMANA 5</w:t>
      </w:r>
    </w:p>
    <w:p>
      <w:pPr>
        <w:pStyle w:val="Heading2"/>
      </w:pPr>
      <w:r>
        <w:t>Desenreda tus pensamientos</w:t>
      </w:r>
    </w:p>
    <w:p>
      <w:r>
        <w:rPr>
          <w:i/>
        </w:rPr>
        <w:t>Separando verdad de mentira - Identificando distorsiones</w:t>
      </w:r>
    </w:p>
    <w:p>
      <w:pPr>
        <w:pStyle w:val="Heading3"/>
      </w:pPr>
      <w:r>
        <w:t>Objetivo de la Sesión</w:t>
      </w:r>
    </w:p>
    <w:p>
      <w:r>
        <w:t>Ayudar a los participantes a identificar distorsiones cognitivas en su pensamiento y reemplazar mentiras con verdad bíblica.</w:t>
      </w:r>
    </w:p>
    <w:p>
      <w:pPr>
        <w:pStyle w:val="Heading3"/>
      </w:pPr>
      <w:r>
        <w:t>Versículo Clave</w:t>
      </w:r>
    </w:p>
    <w:p>
      <w:r>
        <w:rPr>
          <w:i/>
        </w:rPr>
        <w:t>"Conocerán la verdad, y la verdad los hará libres." — Juan 8:32</w:t>
        <w:br/>
        <w:br/>
        <w:t>"El Espíritu de verdad los guiará a toda verdad." — Juan 16:13</w:t>
      </w:r>
    </w:p>
    <w:p>
      <w:pPr>
        <w:pStyle w:val="Heading4"/>
      </w:pPr>
      <w:r>
        <w:t>Introducción</w:t>
      </w:r>
    </w:p>
    <w:p>
      <w:r>
        <w:t>Nuestra mente puede engañarnos. No todo pensamiento que tenemos es verdad—aunque se sienta verdad. Satanás es el padre de mentira (Juan 8:44), y le encanta plantar pensamientos distorsionados en nuestras mentes. Hoy aprendemos a identificar estas distorsiones y desenredar verdad de mentira.</w:t>
      </w:r>
    </w:p>
    <w:p>
      <w:pPr>
        <w:pStyle w:val="Heading4"/>
      </w:pPr>
      <w:r>
        <w:t>Puntos Principales</w:t>
      </w:r>
    </w:p>
    <w:p>
      <w:r>
        <w:rPr>
          <w:b/>
        </w:rPr>
        <w:t>1. Las distorsiones cognitivas son errores de pensamiento comunes</w:t>
      </w:r>
    </w:p>
    <w:p>
      <w:r>
        <w:t>Pensamiento todo-o-nada, catastrofización, personalización, lectura de mente, sobregeneralización—estos son patrones en los que nuestros cerebros caen. No son pecado, pero tampoco son verdad. Aprender a identificarlos es el primer paso hacia la libertad.</w:t>
      </w:r>
    </w:p>
    <w:p>
      <w:r>
        <w:rPr>
          <w:b/>
        </w:rPr>
        <w:t>2. Satanás es el padre de mentira, pero el Espíritu nos guía a la verdad</w:t>
      </w:r>
    </w:p>
    <w:p>
      <w:r>
        <w:t>La guerra espiritual ocurre en nuestras mentes. El enemigo susurra mentiras: 'No vales nada,' 'Nada va a cambiar,' 'A Dios no le importas.' El Espíritu Santo nos enseña verdad: 'Eres amado/a,' 'Dios está obrando todas las cosas para bien,' 'Nada te puede separar del amor de Dios.'</w:t>
      </w:r>
    </w:p>
    <w:p>
      <w:r>
        <w:rPr>
          <w:b/>
        </w:rPr>
        <w:t>3. La prueba '¿Es verdadero? ¿Es útil? ¿Es necesario?'</w:t>
      </w:r>
    </w:p>
    <w:p>
      <w:r>
        <w:t>Cuando venga un pensamiento, pregunta: (1) ¿Es objetivamente verdadero? (2) ¿Es útil para mi bienestar? (3) ¿Es necesario pensar en esto ahora mismo? Si la respuesta es no a cualquiera, puedes elegir soltarlo.</w:t>
      </w:r>
    </w:p>
    <w:p>
      <w:r>
        <w:rPr>
          <w:b/>
        </w:rPr>
        <w:t>4. Reemplaza mentiras con verdades bíblicas específicas</w:t>
      </w:r>
    </w:p>
    <w:p>
      <w:r>
        <w:t>No es suficiente remover una mentira—debemos llenar ese espacio con verdad. Mentira: 'Soy un fracaso.' Verdad: 'Soy hechura de Dios, creado/a en Cristo Jesús para buenas obras' (Efesios 2:10). Memoriza Escritura que contrarreste tus mentiras específicas.</w:t>
      </w:r>
    </w:p>
    <w:p>
      <w:pPr>
        <w:pStyle w:val="Heading3"/>
      </w:pPr>
      <w:r>
        <w:t>Guía Conversacional (20-30 minutos)</w:t>
      </w:r>
    </w:p>
    <w:p>
      <w:r>
        <w:t>1. ¿Qué distorsiones cognitivas reconoces en tu propio pensamiento? (Todo-o-nada, catastrofización, lectura de mente, personalización, etc.)</w:t>
      </w:r>
    </w:p>
    <w:p>
      <w:r>
        <w:t>2. ¿Cuál es una mentira que has creído sobre ti mismo/a, sobre Dios, o sobre tu situación?</w:t>
      </w:r>
    </w:p>
    <w:p>
      <w:r>
        <w:t>3. ¿Qué verdad bíblica contrarresta esa mentira?</w:t>
      </w:r>
    </w:p>
    <w:p>
      <w:r>
        <w:t>4. ¿Cómo te hace sentir saber que el Espíritu Santo está activamente guiándote a la verdad?</w:t>
      </w:r>
    </w:p>
    <w:p>
      <w:pPr>
        <w:pStyle w:val="Heading3"/>
      </w:pPr>
      <w:r>
        <w:t>Cierre (5-10 minutos)</w:t>
      </w:r>
    </w:p>
    <w:p>
      <w:pPr>
        <w:pStyle w:val="Heading4"/>
      </w:pPr>
      <w:r>
        <w:t>Reflexión</w:t>
      </w:r>
    </w:p>
    <w:p>
      <w:r>
        <w:rPr>
          <w:i/>
        </w:rPr>
        <w:t>No todo pensamiento que tienes es verdad. Satanás miente. Tu cerebro distorsiona. Pero el Espíritu te guía a la verdad. Y la verdad te hace libre.</w:t>
      </w:r>
    </w:p>
    <w:p>
      <w:pPr>
        <w:pStyle w:val="Heading4"/>
      </w:pPr>
      <w:r>
        <w:t>Práctica de la Semana</w:t>
      </w:r>
    </w:p>
    <w:p>
      <w:pPr>
        <w:pStyle w:val="ListBullet"/>
      </w:pPr>
      <w:r>
        <w:t>Identifica 3 distorsiones cognitivas en tu pensamiento esta semana</w:t>
      </w:r>
    </w:p>
    <w:p>
      <w:pPr>
        <w:pStyle w:val="ListBullet"/>
      </w:pPr>
      <w:r>
        <w:t>Para cada una, escribe la mentira y la verdad bíblica correspondiente</w:t>
      </w:r>
    </w:p>
    <w:p>
      <w:pPr>
        <w:pStyle w:val="ListBullet"/>
      </w:pPr>
      <w:r>
        <w:t>Memoriza 1 'versículo antídoto' para tu mentira más común</w:t>
      </w:r>
    </w:p>
    <w:p>
      <w:pPr>
        <w:pStyle w:val="ListBullet"/>
      </w:pPr>
      <w:r>
        <w:t>Usa la prueba 'Verdadero-Útil-Necesario' cuando vengan pensamientos ansiosos</w:t>
      </w:r>
    </w:p>
    <w:p>
      <w:pPr>
        <w:pStyle w:val="Heading4"/>
      </w:pPr>
      <w:r>
        <w:t>Oración Sugerida</w:t>
      </w:r>
    </w:p>
    <w:p>
      <w:r>
        <w:rPr>
          <w:i/>
        </w:rPr>
        <w:t>"Espíritu de verdad, guíame. Muéstrame las mentiras que he creído. Reemplázalas con Tu verdad. Quiero ser libre. Amén."</w:t>
      </w:r>
    </w:p>
    <w:p>
      <w:r>
        <w:br w:type="page"/>
      </w:r>
    </w:p>
    <w:p>
      <w:pPr>
        <w:pStyle w:val="Heading1"/>
      </w:pPr>
      <w:r>
        <w:t>SEMANA 6</w:t>
      </w:r>
    </w:p>
    <w:p>
      <w:pPr>
        <w:pStyle w:val="Heading2"/>
      </w:pPr>
      <w:r>
        <w:t>Enfoca tus pensamientos</w:t>
      </w:r>
    </w:p>
    <w:p>
      <w:r>
        <w:rPr>
          <w:i/>
        </w:rPr>
        <w:t>El poder de la meditación bíblica - Fijando la mente en lo alto</w:t>
      </w:r>
    </w:p>
    <w:p>
      <w:pPr>
        <w:pStyle w:val="Heading3"/>
      </w:pPr>
      <w:r>
        <w:t>Objetivo de la Sesión</w:t>
      </w:r>
    </w:p>
    <w:p>
      <w:r>
        <w:t>Enseñar a los participantes la práctica de meditación bíblica como enfoque intencional en la verdad.</w:t>
      </w:r>
    </w:p>
    <w:p>
      <w:pPr>
        <w:pStyle w:val="Heading3"/>
      </w:pPr>
      <w:r>
        <w:t>Versículo Clave</w:t>
      </w:r>
    </w:p>
    <w:p>
      <w:r>
        <w:rPr>
          <w:i/>
        </w:rPr>
        <w:t>"Por último, hermanos, consideren bien todo lo verdadero, todo lo respetable, todo lo justo, todo lo puro, todo lo amable, todo lo digno de admiración, en fin, todo lo que sea excelente o merezca elogio." — Filipenses 4:8</w:t>
        <w:br/>
        <w:br/>
        <w:t>"Concentren su atención en las cosas de arriba, no en las de la tierra." — Colosenses 3:2</w:t>
      </w:r>
    </w:p>
    <w:p>
      <w:pPr>
        <w:pStyle w:val="Heading4"/>
      </w:pPr>
      <w:r>
        <w:t>Introducción</w:t>
      </w:r>
    </w:p>
    <w:p>
      <w:r>
        <w:t>La semana pasada aprendimos a desenredar mentiras. Esta semana aprendemos a llenar nuestra mente con verdad. Remover una mentira crea un vacío—debemos llenar ese espacio con algo mejor. La meditación bíblica es rumiación intencional en la verdad de Dios.</w:t>
      </w:r>
    </w:p>
    <w:p>
      <w:pPr>
        <w:pStyle w:val="Heading4"/>
      </w:pPr>
      <w:r>
        <w:t>Puntos Principales</w:t>
      </w:r>
    </w:p>
    <w:p>
      <w:r>
        <w:rPr>
          <w:b/>
        </w:rPr>
        <w:t>1. Meditación bíblica vs. meditación secular</w:t>
      </w:r>
    </w:p>
    <w:p>
      <w:r>
        <w:t>Meditación secular: vaciar la mente. Meditación bíblica: llenar la mente con la verdad de Dios. No vaciamos—enfocamos. No silenciamos todos los pensamientos—dirigimos nuestros pensamientos hacia Dios. El Salmo 1:2 dice que la persona bienaventurada medita en la ley de Dios día y noche.</w:t>
      </w:r>
    </w:p>
    <w:p>
      <w:r>
        <w:rPr>
          <w:b/>
        </w:rPr>
        <w:t>2. Meditación = rumiación intencional en la verdad</w:t>
      </w:r>
    </w:p>
    <w:p>
      <w:r>
        <w:t>La rumiación tiene mala reputación—pero solo es mala cuando rumiamos en mentiras o preocupaciones. Rumiar en la Palabra de Dios es poderoso. Lee lentamente. Repite frases. Visualiza. Haz preguntas. Deja que la verdad se empape profundamente en tu mente.</w:t>
      </w:r>
    </w:p>
    <w:p>
      <w:r>
        <w:rPr>
          <w:b/>
        </w:rPr>
        <w:t>3. Filipenses 4:8 como filtro mental</w:t>
      </w:r>
    </w:p>
    <w:p>
      <w:r>
        <w:t>Antes de meditar en un pensamiento, pásalo por el filtro de Filipenses 4:8: ¿Es verdadero? ¿Respetable? ¿Justo? ¿Puro? ¿Amable? ¿Digno de admiración? ¿Excelente? ¿Merece elogio? Si sí—piensa en estas cosas. Si no—redirige tu mente.</w:t>
      </w:r>
    </w:p>
    <w:p>
      <w:r>
        <w:rPr>
          <w:b/>
        </w:rPr>
        <w:t>4. Memorización de Escritura como herramienta de transformación</w:t>
      </w:r>
    </w:p>
    <w:p>
      <w:r>
        <w:t>Cuando memorizas Escritura, haces la verdad portátil. Está disponible en momentos de ansiedad, tentación o desesperación. David dijo, 'En mi corazón atesoro tus dichos para no pecar contra ti' (Salmo 119:11). La Palabra de Dios nos transforma desde adentro hacia afuera.</w:t>
      </w:r>
    </w:p>
    <w:p>
      <w:pPr>
        <w:pStyle w:val="Heading3"/>
      </w:pPr>
      <w:r>
        <w:t>Guía Conversacional (20-30 minutos)</w:t>
      </w:r>
    </w:p>
    <w:p>
      <w:r>
        <w:t>1. ¿En qué piensas típicamente cuando tu mente está en reposo?</w:t>
      </w:r>
    </w:p>
    <w:p>
      <w:r>
        <w:t>2. ¿Alguna vez has practicado la meditación bíblica? ¿Cuál fue tu experiencia?</w:t>
      </w:r>
    </w:p>
    <w:p>
      <w:r>
        <w:t>3. ¿Qué parte de Filipenses 4:8 es más difícil de practicar para ti? (Verdadero, respetable, justo, etc.)</w:t>
      </w:r>
    </w:p>
    <w:p>
      <w:r>
        <w:t>4. ¿Cuál es un versículo que podrías memorizar esta semana para contrarrestar tu lucha más común?</w:t>
      </w:r>
    </w:p>
    <w:p>
      <w:pPr>
        <w:pStyle w:val="Heading3"/>
      </w:pPr>
      <w:r>
        <w:t>Cierre (5-10 minutos)</w:t>
      </w:r>
    </w:p>
    <w:p>
      <w:pPr>
        <w:pStyle w:val="Heading4"/>
      </w:pPr>
      <w:r>
        <w:t>Reflexión</w:t>
      </w:r>
    </w:p>
    <w:p>
      <w:r>
        <w:rPr>
          <w:i/>
        </w:rPr>
        <w:t>Tu mente se enfocará en algo. La pregunta es: ¿en qué? Elige fijar tu mente en las cosas de arriba. Llénala con verdad.</w:t>
      </w:r>
    </w:p>
    <w:p>
      <w:pPr>
        <w:pStyle w:val="Heading4"/>
      </w:pPr>
      <w:r>
        <w:t>Práctica de la Semana</w:t>
      </w:r>
    </w:p>
    <w:p>
      <w:pPr>
        <w:pStyle w:val="ListBullet"/>
      </w:pPr>
      <w:r>
        <w:t>Elige 1 versículo para meditar diariamente (lee lentamente, repite, visualiza)</w:t>
      </w:r>
    </w:p>
    <w:p>
      <w:pPr>
        <w:pStyle w:val="ListBullet"/>
      </w:pPr>
      <w:r>
        <w:t>Memoriza Filipenses 4:8 (usa tarjetas, repetición, escritura)</w:t>
      </w:r>
    </w:p>
    <w:p>
      <w:pPr>
        <w:pStyle w:val="ListBullet"/>
      </w:pPr>
      <w:r>
        <w:t>Practica 5 minutos de meditación bíblica cada mañana</w:t>
      </w:r>
    </w:p>
    <w:p>
      <w:pPr>
        <w:pStyle w:val="ListBullet"/>
      </w:pPr>
      <w:r>
        <w:t>Cuando vengan pensamientos negativos, redirige a tu versículo memorizado</w:t>
      </w:r>
    </w:p>
    <w:p>
      <w:pPr>
        <w:pStyle w:val="Heading4"/>
      </w:pPr>
      <w:r>
        <w:t>Oración Sugerida</w:t>
      </w:r>
    </w:p>
    <w:p>
      <w:r>
        <w:rPr>
          <w:i/>
        </w:rPr>
        <w:t>"Señor, enséñame a meditar en Tu Palabra. Llena mi mente con lo que es verdadero, respetable y puro. Ayúdame a enfocarme en Ti. Amén."</w:t>
      </w:r>
    </w:p>
    <w:p>
      <w:r>
        <w:br w:type="page"/>
      </w:r>
    </w:p>
    <w:p>
      <w:pPr>
        <w:pStyle w:val="Heading1"/>
      </w:pPr>
      <w:r>
        <w:t>SEMANA 7</w:t>
      </w:r>
    </w:p>
    <w:p>
      <w:pPr>
        <w:pStyle w:val="Heading2"/>
      </w:pPr>
      <w:r>
        <w:t>Captura tus pensamientos</w:t>
      </w:r>
    </w:p>
    <w:p>
      <w:r>
        <w:rPr>
          <w:i/>
        </w:rPr>
        <w:t>2 Corintios 10:5 en acción - Llevando cautivo cada pensamiento</w:t>
      </w:r>
    </w:p>
    <w:p>
      <w:pPr>
        <w:pStyle w:val="Heading3"/>
      </w:pPr>
      <w:r>
        <w:t>Objetivo de la Sesión</w:t>
      </w:r>
    </w:p>
    <w:p>
      <w:r>
        <w:t>Equipar a los participantes para tomar control activo de sus pensamientos en obediencia a Cristo.</w:t>
      </w:r>
    </w:p>
    <w:p>
      <w:pPr>
        <w:pStyle w:val="Heading3"/>
      </w:pPr>
      <w:r>
        <w:t>Versículo Clave</w:t>
      </w:r>
    </w:p>
    <w:p>
      <w:r>
        <w:rPr>
          <w:i/>
        </w:rPr>
        <w:t>"Destruimos argumentos y toda altivez que se levanta contra el conocimiento de Dios, y llevamos cautivo todo pensamiento para que se someta a Cristo." — 2 Corintios 10:5</w:t>
        <w:br/>
        <w:br/>
        <w:t>"Resistan al diablo, y él huirá de ustedes." — Santiago 4:7</w:t>
      </w:r>
    </w:p>
    <w:p>
      <w:pPr>
        <w:pStyle w:val="Heading4"/>
      </w:pPr>
      <w:r>
        <w:t>Introducción</w:t>
      </w:r>
    </w:p>
    <w:p>
      <w:r>
        <w:t>Hemos aprendido a reconocer pensamientos (Temporada 1), desenredar mentiras (Semana 5), y enfocar en verdad (Semana 6). Ahora aprendemos a tomar autoridad. La batalla por nuestras mentes es real—pero ya está ganada en Cristo. No somos impotentes. Podemos capturar pensamientos y hacerlos obedientes a Cristo.</w:t>
      </w:r>
    </w:p>
    <w:p>
      <w:pPr>
        <w:pStyle w:val="Heading4"/>
      </w:pPr>
      <w:r>
        <w:t>Puntos Principales</w:t>
      </w:r>
    </w:p>
    <w:p>
      <w:r>
        <w:rPr>
          <w:b/>
        </w:rPr>
        <w:t>1. El contexto: guerra espiritual en nuestras mentes</w:t>
      </w:r>
    </w:p>
    <w:p>
      <w:r>
        <w:t>2 Corintios 10:3-5 es sobre guerra. Nuestra lucha no es contra carne ni sangre (Efesios 6:12). El enemigo pelea por territorio en nuestras mentes. Pero tenemos armas con poder divino para derribar fortalezas. Esto no es metáfora—es realidad.</w:t>
      </w:r>
    </w:p>
    <w:p>
      <w:r>
        <w:rPr>
          <w:b/>
        </w:rPr>
        <w:t>2. 'Llevar cautivo' no significa suprimir</w:t>
      </w:r>
    </w:p>
    <w:p>
      <w:r>
        <w:t>Llevar un pensamiento cautivo significa traerlo bajo la autoridad de Cristo—no reprimirlo o fingir que no existe. Reconocemos el pensamiento, lo examinamos, y lo sometemos a Jesús. Él es Señor sobre nuestras mentes.</w:t>
      </w:r>
    </w:p>
    <w:p>
      <w:r>
        <w:rPr>
          <w:b/>
        </w:rPr>
        <w:t>3. La estrategia de 3 pasos: Detener → Cuestionar → Reemplazar</w:t>
      </w:r>
    </w:p>
    <w:p>
      <w:r>
        <w:t>DETENER: Pausa cuando notes un pensamiento dañino. No lo dejes correr sin control.</w:t>
        <w:br/>
        <w:t>CUESTIONAR: ¿Es este pensamiento verdadero? ¿Es de Dios? ¿Lleva a vida?</w:t>
        <w:br/>
        <w:t>REEMPLAZAR: Habla verdad. Cita Escritura. Declara quién Dios dice que eres.</w:t>
      </w:r>
    </w:p>
    <w:p>
      <w:r>
        <w:rPr>
          <w:b/>
        </w:rPr>
        <w:t>4. La batalla es real, pero la victoria ya es nuestra en Cristo</w:t>
      </w:r>
    </w:p>
    <w:p>
      <w:r>
        <w:t>No minimices la batalla—es real. Pero tampoco le temas. Jesús ya venció. El enemigo está derrotado. Cuando lo resistimos en el nombre de Jesús, debe huir (Santiago 4:7). Peleamos desde la victoria, no por la victoria.</w:t>
      </w:r>
    </w:p>
    <w:p>
      <w:pPr>
        <w:pStyle w:val="Heading3"/>
      </w:pPr>
      <w:r>
        <w:t>Guía Conversacional (20-30 minutos)</w:t>
      </w:r>
    </w:p>
    <w:p>
      <w:r>
        <w:t>1. ¿Has experimentado guerra espiritual en tu mente? ¿Cómo fue?</w:t>
      </w:r>
    </w:p>
    <w:p>
      <w:r>
        <w:t>2. ¿Cuál es una mentira o ataque recurrente que el enemigo usa contra ti?</w:t>
      </w:r>
    </w:p>
    <w:p>
      <w:r>
        <w:t>3. ¿Cómo usarías Detener-Cuestionar-Reemplazar en ese pensamiento específico?</w:t>
      </w:r>
    </w:p>
    <w:p>
      <w:r>
        <w:t>4. ¿Qué significa para ti que la batalla ya está ganada en Cristo?</w:t>
      </w:r>
    </w:p>
    <w:p>
      <w:pPr>
        <w:pStyle w:val="Heading3"/>
      </w:pPr>
      <w:r>
        <w:t>Cierre (5-10 minutos)</w:t>
      </w:r>
    </w:p>
    <w:p>
      <w:pPr>
        <w:pStyle w:val="Heading4"/>
      </w:pPr>
      <w:r>
        <w:t>Reflexión</w:t>
      </w:r>
    </w:p>
    <w:p>
      <w:r>
        <w:rPr>
          <w:i/>
        </w:rPr>
        <w:t>No eres impotente. Tienes autoridad en Cristo. Cada pensamiento puede ser capturado y hecho obediente a Él. Pelea desde la victoria.</w:t>
      </w:r>
    </w:p>
    <w:p>
      <w:pPr>
        <w:pStyle w:val="Heading4"/>
      </w:pPr>
      <w:r>
        <w:t>Práctica de la Semana</w:t>
      </w:r>
    </w:p>
    <w:p>
      <w:pPr>
        <w:pStyle w:val="ListBullet"/>
      </w:pPr>
      <w:r>
        <w:t>Practica Detener-Cuestionar-Reemplazar cada vez que notes un pensamiento dañino</w:t>
      </w:r>
    </w:p>
    <w:p>
      <w:pPr>
        <w:pStyle w:val="ListBullet"/>
      </w:pPr>
      <w:r>
        <w:t>Crea una lista de 'pensamientos cautivos' y 'pensamientos liberados'</w:t>
      </w:r>
    </w:p>
    <w:p>
      <w:pPr>
        <w:pStyle w:val="ListBullet"/>
      </w:pPr>
      <w:r>
        <w:t>Ora específicamente por victoria en guerra espiritual mental</w:t>
      </w:r>
    </w:p>
    <w:p>
      <w:pPr>
        <w:pStyle w:val="ListBullet"/>
      </w:pPr>
      <w:r>
        <w:t>Memoriza 2 Corintios 10:5 para declarar sobre tu mente</w:t>
      </w:r>
    </w:p>
    <w:p>
      <w:pPr>
        <w:pStyle w:val="Heading4"/>
      </w:pPr>
      <w:r>
        <w:t>Oración Sugerida</w:t>
      </w:r>
    </w:p>
    <w:p>
      <w:r>
        <w:rPr>
          <w:i/>
        </w:rPr>
        <w:t>"Jesús, Tú eres Señor sobre mi mente. Llevo cautivo todo pensamiento que se opone a Ti. Resisto al enemigo en Tu nombre. Gracias porque la batalla ya está ganada. Amén."</w:t>
      </w:r>
    </w:p>
    <w:p>
      <w:r>
        <w:br w:type="page"/>
      </w:r>
    </w:p>
    <w:p>
      <w:pPr>
        <w:pStyle w:val="Heading1"/>
      </w:pPr>
      <w:r>
        <w:t>SEMANA 8</w:t>
      </w:r>
    </w:p>
    <w:p>
      <w:pPr>
        <w:pStyle w:val="Heading2"/>
      </w:pPr>
      <w:r>
        <w:t>Calma tus pensamientos</w:t>
      </w:r>
    </w:p>
    <w:p>
      <w:r>
        <w:rPr>
          <w:i/>
        </w:rPr>
        <w:t>Conexión mente-cuerpo - Regulando tu sistema nervioso</w:t>
      </w:r>
    </w:p>
    <w:p>
      <w:pPr>
        <w:pStyle w:val="Heading3"/>
      </w:pPr>
      <w:r>
        <w:t>Objetivo de la Sesión</w:t>
      </w:r>
    </w:p>
    <w:p>
      <w:r>
        <w:t>Ayudar a los participantes a entender la conexión mente-cuerpo y usar prácticas somáticas para calmar sus pensamientos.</w:t>
      </w:r>
    </w:p>
    <w:p>
      <w:pPr>
        <w:pStyle w:val="Heading3"/>
      </w:pPr>
      <w:r>
        <w:t>Versículo Clave</w:t>
      </w:r>
    </w:p>
    <w:p>
      <w:r>
        <w:rPr>
          <w:i/>
        </w:rPr>
        <w:t>"¿Acaso no saben que su cuerpo es templo del Espíritu Santo, quien está en ustedes?" — 1 Corintios 6:19</w:t>
        <w:br/>
        <w:br/>
        <w:t>"He calmado y aquietado mi alma, como un niño destetado en los brazos de su madre." — Salmo 131:2</w:t>
      </w:r>
    </w:p>
    <w:p>
      <w:pPr>
        <w:pStyle w:val="Heading4"/>
      </w:pPr>
      <w:r>
        <w:t>Introducción</w:t>
      </w:r>
    </w:p>
    <w:p>
      <w:r>
        <w:t>La Temporada 2 cierra con una verdad crucial: no somos solo espíritus. Dios nos creó como seres integrados—cuerpo, mente y espíritu trabajan juntos. Cuando calmamos nuestro cuerpo, calmamos nuestra mente. Esta semana aprendemos técnicas somáticas prácticas para regular nuestro sistema nervioso.</w:t>
      </w:r>
    </w:p>
    <w:p>
      <w:pPr>
        <w:pStyle w:val="Heading4"/>
      </w:pPr>
      <w:r>
        <w:t>Puntos Principales</w:t>
      </w:r>
    </w:p>
    <w:p>
      <w:r>
        <w:rPr>
          <w:b/>
        </w:rPr>
        <w:t>1. La conexión mente-cuerpo es real y diseñada por Dios</w:t>
      </w:r>
    </w:p>
    <w:p>
      <w:r>
        <w:t>No eres un alma atrapada en un cuerpo. Eres un ser integrado. Cuando tu cuerpo está tenso, tus pensamientos se vuelven ansiosos. Cuando tu cuerpo está calmado, tu mente puede descansar. Dios creó esta conexión—lo honramos al cuidar tanto de cuerpo como de mente.</w:t>
      </w:r>
    </w:p>
    <w:p>
      <w:r>
        <w:rPr>
          <w:b/>
        </w:rPr>
        <w:t>2. Los tres estados de tu sistema nervioso</w:t>
      </w:r>
    </w:p>
    <w:p>
      <w:r>
        <w:t>Calma (parasimpático): Descanso, digestión, conexión. Aquí es donde queremos vivir.</w:t>
        <w:br/>
        <w:t>Movilizado (simpático): Pelear o huir. Útil en peligro real, dañino cuando es crónico.</w:t>
        <w:br/>
        <w:t>Apagado (vagal dorsal): Congelamiento, colapso. Respuesta de sobrecarga.</w:t>
        <w:br/>
        <w:br/>
        <w:t>Podemos aprender a movernos de regreso a la calma.</w:t>
      </w:r>
    </w:p>
    <w:p>
      <w:r>
        <w:rPr>
          <w:b/>
        </w:rPr>
        <w:t>3. Prácticas somáticas: respiración, movimiento, postura</w:t>
      </w:r>
    </w:p>
    <w:p>
      <w:r>
        <w:t>Respiración profunda (técnica 4-7-8): fisiológicamente calma tu sistema nervioso.</w:t>
        <w:br/>
        <w:t>Movimiento: caminar, estirarse, ejercicio libera tensión y ansiedad.</w:t>
        <w:br/>
        <w:t>Postura: pararse erguido señala seguridad a tu cerebro; encorvarse señala derrota.</w:t>
        <w:br/>
        <w:br/>
        <w:t>Estas no son solo espirituales—son herramientas biológicas que Dios nos dio.</w:t>
      </w:r>
    </w:p>
    <w:p>
      <w:r>
        <w:rPr>
          <w:b/>
        </w:rPr>
        <w:t>4. Sueño, nutrición, ejercicio impactan la salud mental</w:t>
      </w:r>
    </w:p>
    <w:p>
      <w:r>
        <w:t>La privación crónica de sueño alimenta ansiedad y depresión. La mala nutrición afecta el estado de ánimo y cognición. El estilo de vida sedentario aumenta las luchas de salud mental. Cuidar tu cuerpo ES cuidar tu mente. Esto es mayordomía—tu cuerpo es templo del Espíritu Santo.</w:t>
      </w:r>
    </w:p>
    <w:p>
      <w:pPr>
        <w:pStyle w:val="Heading3"/>
      </w:pPr>
      <w:r>
        <w:t>Guía Conversacional (20-30 minutos)</w:t>
      </w:r>
    </w:p>
    <w:p>
      <w:r>
        <w:t>1. ¿Cómo se siente tu cuerpo cuando estás ansioso/a? ¿Tenso? ¿Corazón acelerado? ¿Respiración superficial?</w:t>
      </w:r>
    </w:p>
    <w:p>
      <w:r>
        <w:t>2. ¿Alguna vez has notado cómo cambiar tu postura o respiración cambió tu estado de ánimo?</w:t>
      </w:r>
    </w:p>
    <w:p>
      <w:r>
        <w:t>3. En una escala de 1-10, ¿qué tan bien estás cuidando tu cuerpo ahora mismo? (Sueño, nutrición, ejercicio)</w:t>
      </w:r>
    </w:p>
    <w:p>
      <w:r>
        <w:t>4. ¿Cuál es UNA práctica física a la que podrías comprometerte esta semana para calmar tu sistema nervioso?</w:t>
      </w:r>
    </w:p>
    <w:p>
      <w:pPr>
        <w:pStyle w:val="Heading3"/>
      </w:pPr>
      <w:r>
        <w:t>Cierre (5-10 minutos)</w:t>
      </w:r>
    </w:p>
    <w:p>
      <w:pPr>
        <w:pStyle w:val="Heading4"/>
      </w:pPr>
      <w:r>
        <w:t>Reflexión</w:t>
      </w:r>
    </w:p>
    <w:p>
      <w:r>
        <w:rPr>
          <w:i/>
        </w:rPr>
        <w:t>Dios te creó como una persona completa. Tu cuerpo importa. Cuando cuidas tu cuerpo, honras a Dios y apoyas tu salud mental. Integración, no separación.</w:t>
      </w:r>
    </w:p>
    <w:p>
      <w:pPr>
        <w:pStyle w:val="Heading4"/>
      </w:pPr>
      <w:r>
        <w:t>Práctica de la Semana</w:t>
      </w:r>
    </w:p>
    <w:p>
      <w:pPr>
        <w:pStyle w:val="ListBullet"/>
      </w:pPr>
      <w:r>
        <w:t>Practica respiración 4-7-8 dos veces al día (inhalar 4 seg, retener 7, exhalar 8)</w:t>
      </w:r>
    </w:p>
    <w:p>
      <w:pPr>
        <w:pStyle w:val="ListBullet"/>
      </w:pPr>
      <w:r>
        <w:t>Toma una caminata de 15 minutos observando la creación de Dios</w:t>
      </w:r>
    </w:p>
    <w:p>
      <w:pPr>
        <w:pStyle w:val="ListBullet"/>
      </w:pPr>
      <w:r>
        <w:t>Evalúa tus hábitos de sueño y haz 1 mejora</w:t>
      </w:r>
    </w:p>
    <w:p>
      <w:pPr>
        <w:pStyle w:val="ListBullet"/>
      </w:pPr>
      <w:r>
        <w:t>Nota cómo tu postura afecta tu estado mental a lo largo del día</w:t>
      </w:r>
    </w:p>
    <w:p>
      <w:pPr>
        <w:pStyle w:val="Heading4"/>
      </w:pPr>
      <w:r>
        <w:t>Oración Sugerida</w:t>
      </w:r>
    </w:p>
    <w:p>
      <w:r>
        <w:rPr>
          <w:i/>
        </w:rPr>
        <w:t>"Señor, gracias por crearme como un ser integrado—cuerpo, mente y espíritu. Enséñame a cuidar mi cuerpo como Tu templo. Calma mi sistema nervioso. Dame descanso. Amén."</w:t>
      </w:r>
    </w:p>
    <w:p>
      <w:r>
        <w:br w:type="page"/>
      </w:r>
    </w:p>
    <w:p>
      <w:pPr>
        <w:pStyle w:val="Heading1"/>
      </w:pPr>
      <w:r>
        <w:t>Resumen de la Temporada 2</w:t>
      </w:r>
    </w:p>
    <w:p>
      <w:r>
        <w:t>La serie "Una Mente en Paz - Temporada 2: TRANSFORMACIÓN" ha guiado a los participantes a través de cuatro estrategias activas para remodelar patrones de pensamiento:</w:t>
      </w:r>
    </w:p>
    <w:p>
      <w:pPr>
        <w:pStyle w:val="ListBullet"/>
      </w:pPr>
      <w:r>
        <w:t>Semana 5: Aprendimos a desenredar pensamientos—separando verdad de mentira, identificando distorsiones cognitivas.</w:t>
      </w:r>
    </w:p>
    <w:p>
      <w:pPr>
        <w:pStyle w:val="ListBullet"/>
      </w:pPr>
      <w:r>
        <w:t>Semana 6: Aprendimos a enfocar pensamientos—meditación bíblica como rumiación intencional en verdad.</w:t>
      </w:r>
    </w:p>
    <w:p>
      <w:pPr>
        <w:pStyle w:val="ListBullet"/>
      </w:pPr>
      <w:r>
        <w:t>Semana 7: Aprendimos a capturar pensamientos—llevando cautivo cada pensamiento a la autoridad de Cristo.</w:t>
      </w:r>
    </w:p>
    <w:p>
      <w:pPr>
        <w:pStyle w:val="ListBullet"/>
      </w:pPr>
      <w:r>
        <w:t>Semana 8: Aprendimos a calmar pensamientos—usando prácticas mente-cuerpo para regular nuestro sistema nervioso.</w:t>
      </w:r>
    </w:p>
    <w:p>
      <w:pPr>
        <w:pStyle w:val="Heading2"/>
      </w:pPr>
      <w:r>
        <w:t>Principios Clave para Recordar</w:t>
      </w:r>
    </w:p>
    <w:p>
      <w:pPr>
        <w:pStyle w:val="ListBullet"/>
      </w:pPr>
      <w:r>
        <w:t>No todo pensamiento es verdadero—aprende a identificar distorsiones</w:t>
      </w:r>
    </w:p>
    <w:p>
      <w:pPr>
        <w:pStyle w:val="ListBullet"/>
      </w:pPr>
      <w:r>
        <w:t>Llenar con verdad es más poderoso que solo remover mentiras</w:t>
      </w:r>
    </w:p>
    <w:p>
      <w:pPr>
        <w:pStyle w:val="ListBullet"/>
      </w:pPr>
      <w:r>
        <w:t>Tenemos autoridad en Cristo sobre nuestra vida mental</w:t>
      </w:r>
    </w:p>
    <w:p>
      <w:pPr>
        <w:pStyle w:val="ListBullet"/>
      </w:pPr>
      <w:r>
        <w:t>Cuerpo y mente trabajan juntos—cuida ambos</w:t>
      </w:r>
    </w:p>
    <w:p>
      <w:pPr>
        <w:pStyle w:val="Heading2"/>
      </w:pPr>
      <w:r>
        <w:t>Mirando Hacia Adelante</w:t>
      </w:r>
    </w:p>
    <w:p>
      <w:r>
        <w:t>La Temporada 2 dio a los participantes herramientas activas para la transformación. En las próximas temporadas:</w:t>
      </w:r>
    </w:p>
    <w:p>
      <w:pPr>
        <w:pStyle w:val="ListBullet"/>
      </w:pPr>
      <w:r>
        <w:t>Temporada 3 (Septiembre): Renovación - Reparar, apartar, descartar pensamientos; fe y medicación como aliados</w:t>
      </w:r>
    </w:p>
    <w:p>
      <w:pPr>
        <w:pStyle w:val="ListBullet"/>
      </w:pPr>
      <w:r>
        <w:t>Temporada 4 (Diciembre): Integración - Sentarse con pensamientos, sistema nervioso y fe, construir tu kit de herramientas</w:t>
      </w:r>
    </w:p>
    <w:p>
      <w:pPr>
        <w:pStyle w:val="Heading2"/>
      </w:pPr>
      <w:r>
        <w:t>Recurso Recomendado</w:t>
      </w:r>
    </w:p>
    <w:p>
      <w:r>
        <w:rPr>
          <w:i/>
        </w:rPr>
        <w:t>"A Still and Quiet Mind: Twelve Strategies for Changing Unwanted Thoughts" por Esther Smith. Disponible en inglés (traducción al español puede estar disponible próximamente).</w:t>
      </w:r>
    </w:p>
    <w:p>
      <w:pPr>
        <w:pStyle w:val="Heading2"/>
      </w:pPr>
      <w:r>
        <w:t>¡Gracias por Facilitar!</w:t>
      </w:r>
    </w:p>
    <w:p>
      <w:pPr>
        <w:jc w:val="center"/>
      </w:pPr>
      <w:r>
        <w:rPr>
          <w:i/>
        </w:rPr>
        <w:t>Fresh Hope Español</w:t>
        <w:br/>
        <w:t>Donde la fe y la salud mental se encuentran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